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71256" w14:textId="77777777" w:rsidR="00B26348" w:rsidRDefault="00000000">
      <w:pPr>
        <w:pStyle w:val="Heading1"/>
      </w:pPr>
      <w:r>
        <w:t>12. Utility #2 Damage</w:t>
      </w:r>
    </w:p>
    <w:p w14:paraId="26B7492E" w14:textId="77777777" w:rsidR="00B26348" w:rsidRDefault="00000000">
      <w:r>
        <w:rPr>
          <w:b/>
        </w:rPr>
        <w:t>247. Utility Location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C94724E" w14:textId="77777777">
        <w:tc>
          <w:tcPr>
            <w:tcW w:w="10512" w:type="dxa"/>
          </w:tcPr>
          <w:p w14:paraId="607F3EAE" w14:textId="77777777" w:rsidR="00B26348" w:rsidRDefault="00000000">
            <w:r>
              <w:t>○ Underground</w:t>
            </w:r>
          </w:p>
        </w:tc>
      </w:tr>
      <w:tr w:rsidR="00B26348" w14:paraId="1846582D" w14:textId="77777777">
        <w:tc>
          <w:tcPr>
            <w:tcW w:w="10512" w:type="dxa"/>
          </w:tcPr>
          <w:p w14:paraId="35F1CCB0" w14:textId="77777777" w:rsidR="00B26348" w:rsidRDefault="00000000">
            <w:r>
              <w:t>○ Above ground</w:t>
            </w:r>
          </w:p>
        </w:tc>
      </w:tr>
      <w:tr w:rsidR="00B26348" w14:paraId="7DA80D9E" w14:textId="77777777">
        <w:tc>
          <w:tcPr>
            <w:tcW w:w="10512" w:type="dxa"/>
          </w:tcPr>
          <w:p w14:paraId="5DB180D3" w14:textId="77777777" w:rsidR="00B26348" w:rsidRDefault="00000000">
            <w:r>
              <w:t>○ Overhead</w:t>
            </w:r>
          </w:p>
        </w:tc>
      </w:tr>
    </w:tbl>
    <w:p w14:paraId="331F66FA" w14:textId="77777777" w:rsidR="00B26348" w:rsidRDefault="00B26348"/>
    <w:p w14:paraId="56BE52F8" w14:textId="77777777" w:rsidR="00B26348" w:rsidRDefault="00000000">
      <w:r>
        <w:rPr>
          <w:b/>
        </w:rPr>
        <w:t>248. Utility Installation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75E1D9F" w14:textId="77777777">
        <w:tc>
          <w:tcPr>
            <w:tcW w:w="10512" w:type="dxa"/>
          </w:tcPr>
          <w:p w14:paraId="5E81DF3D" w14:textId="77777777" w:rsidR="00B26348" w:rsidRDefault="00000000">
            <w:r>
              <w:t>○ Existing</w:t>
            </w:r>
          </w:p>
        </w:tc>
      </w:tr>
      <w:tr w:rsidR="00B26348" w14:paraId="0172581C" w14:textId="77777777">
        <w:tc>
          <w:tcPr>
            <w:tcW w:w="10512" w:type="dxa"/>
          </w:tcPr>
          <w:p w14:paraId="30A33D45" w14:textId="77777777" w:rsidR="00B26348" w:rsidRDefault="00000000">
            <w:r>
              <w:t>○ Job Installed</w:t>
            </w:r>
          </w:p>
        </w:tc>
      </w:tr>
    </w:tbl>
    <w:p w14:paraId="1AAAEE0F" w14:textId="77777777" w:rsidR="00B26348" w:rsidRDefault="00B26348"/>
    <w:p w14:paraId="2A7B7EA8" w14:textId="77777777" w:rsidR="00B26348" w:rsidRDefault="00000000">
      <w:r>
        <w:rPr>
          <w:b/>
        </w:rPr>
        <w:t>249. Utility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791C94A" w14:textId="77777777">
        <w:tc>
          <w:tcPr>
            <w:tcW w:w="5256" w:type="dxa"/>
          </w:tcPr>
          <w:p w14:paraId="5EB6C3C4" w14:textId="77777777" w:rsidR="00B26348" w:rsidRDefault="00000000">
            <w:r>
              <w:t>○ Communication, cable, tv, alarm, signal</w:t>
            </w:r>
          </w:p>
        </w:tc>
        <w:tc>
          <w:tcPr>
            <w:tcW w:w="5256" w:type="dxa"/>
          </w:tcPr>
          <w:p w14:paraId="24811866" w14:textId="77777777" w:rsidR="00B26348" w:rsidRDefault="00000000">
            <w:r>
              <w:t>○ Electric, Power, Lighting</w:t>
            </w:r>
          </w:p>
        </w:tc>
      </w:tr>
      <w:tr w:rsidR="00B26348" w14:paraId="0EBACA93" w14:textId="77777777">
        <w:tc>
          <w:tcPr>
            <w:tcW w:w="5256" w:type="dxa"/>
          </w:tcPr>
          <w:p w14:paraId="7EE3D340" w14:textId="77777777" w:rsidR="00B26348" w:rsidRDefault="00000000">
            <w:r>
              <w:t>○ Gas, oil, steam petroleum, or gaseous materials</w:t>
            </w:r>
          </w:p>
        </w:tc>
        <w:tc>
          <w:tcPr>
            <w:tcW w:w="5256" w:type="dxa"/>
          </w:tcPr>
          <w:p w14:paraId="052C475F" w14:textId="77777777" w:rsidR="00B26348" w:rsidRDefault="00000000">
            <w:r>
              <w:t>○ Hydronic</w:t>
            </w:r>
          </w:p>
        </w:tc>
      </w:tr>
      <w:tr w:rsidR="00B26348" w14:paraId="2A70B4B8" w14:textId="77777777">
        <w:tc>
          <w:tcPr>
            <w:tcW w:w="5256" w:type="dxa"/>
          </w:tcPr>
          <w:p w14:paraId="2EFA32AF" w14:textId="77777777" w:rsidR="00B26348" w:rsidRDefault="00000000">
            <w:r>
              <w:t>○ Potable water</w:t>
            </w:r>
          </w:p>
        </w:tc>
        <w:tc>
          <w:tcPr>
            <w:tcW w:w="5256" w:type="dxa"/>
          </w:tcPr>
          <w:p w14:paraId="4F772FC7" w14:textId="77777777" w:rsidR="00B26348" w:rsidRDefault="00000000">
            <w:r>
              <w:t>○ Reclaimed water, irrigation</w:t>
            </w:r>
          </w:p>
        </w:tc>
      </w:tr>
      <w:tr w:rsidR="00B26348" w14:paraId="1649FB15" w14:textId="77777777">
        <w:tc>
          <w:tcPr>
            <w:tcW w:w="5256" w:type="dxa"/>
          </w:tcPr>
          <w:p w14:paraId="40D1BF00" w14:textId="77777777" w:rsidR="00B26348" w:rsidRDefault="00000000">
            <w:r>
              <w:t>○ Sewer</w:t>
            </w:r>
          </w:p>
        </w:tc>
        <w:tc>
          <w:tcPr>
            <w:tcW w:w="5256" w:type="dxa"/>
          </w:tcPr>
          <w:p w14:paraId="499939C4" w14:textId="77777777" w:rsidR="00B26348" w:rsidRDefault="00000000">
            <w:r>
              <w:t>○ Other</w:t>
            </w:r>
          </w:p>
        </w:tc>
      </w:tr>
      <w:tr w:rsidR="00B26348" w14:paraId="7C86FD18" w14:textId="77777777">
        <w:tc>
          <w:tcPr>
            <w:tcW w:w="5256" w:type="dxa"/>
          </w:tcPr>
          <w:p w14:paraId="2F32172B" w14:textId="77777777" w:rsidR="00B26348" w:rsidRDefault="00000000">
            <w:r>
              <w:t>○ Fire Sprinkler</w:t>
            </w:r>
          </w:p>
        </w:tc>
        <w:tc>
          <w:tcPr>
            <w:tcW w:w="5256" w:type="dxa"/>
          </w:tcPr>
          <w:p w14:paraId="2FAF8B7D" w14:textId="77777777" w:rsidR="00B26348" w:rsidRDefault="00B26348"/>
        </w:tc>
      </w:tr>
    </w:tbl>
    <w:p w14:paraId="61A874E2" w14:textId="77777777" w:rsidR="00B26348" w:rsidRDefault="00B26348"/>
    <w:p w14:paraId="1698E2FD" w14:textId="77777777" w:rsidR="00B26348" w:rsidRDefault="00000000">
      <w:r>
        <w:rPr>
          <w:b/>
        </w:rPr>
        <w:t>250. If other, write in utility type:</w:t>
      </w:r>
      <w:r>
        <w:rPr>
          <w:i/>
          <w:color w:val="666666"/>
          <w:sz w:val="16"/>
        </w:rPr>
        <w:t xml:space="preserve">  [Text Short]</w:t>
      </w:r>
    </w:p>
    <w:p w14:paraId="0248B212" w14:textId="77777777" w:rsidR="00B26348" w:rsidRDefault="00000000">
      <w:r>
        <w:t>Response: ________________________________________________________________________________</w:t>
      </w:r>
    </w:p>
    <w:p w14:paraId="39E40BD2" w14:textId="77777777" w:rsidR="00B26348" w:rsidRDefault="00000000">
      <w:r>
        <w:t>__________________________________________________________________________________________</w:t>
      </w:r>
    </w:p>
    <w:p w14:paraId="7CA6425E" w14:textId="77777777" w:rsidR="00B26348" w:rsidRDefault="00000000">
      <w:r>
        <w:rPr>
          <w:b/>
        </w:rPr>
        <w:t>251. Right of Way Owner</w:t>
      </w:r>
      <w:r>
        <w:rPr>
          <w:i/>
          <w:color w:val="666666"/>
          <w:sz w:val="16"/>
        </w:rPr>
        <w:t xml:space="preserve">  [Text Short]</w:t>
      </w:r>
    </w:p>
    <w:p w14:paraId="114D0125" w14:textId="77777777" w:rsidR="00B26348" w:rsidRDefault="00000000">
      <w:r>
        <w:t>Response: ________________________________________________________________________________</w:t>
      </w:r>
    </w:p>
    <w:p w14:paraId="5231989F" w14:textId="77777777" w:rsidR="00B26348" w:rsidRDefault="00000000">
      <w:r>
        <w:t>__________________________________________________________________________________________</w:t>
      </w:r>
    </w:p>
    <w:p w14:paraId="53B8DDBB" w14:textId="77777777" w:rsidR="00B26348" w:rsidRDefault="00000000">
      <w:r>
        <w:rPr>
          <w:b/>
        </w:rPr>
        <w:t>252. Utility Owner Name</w:t>
      </w:r>
      <w:r>
        <w:rPr>
          <w:i/>
          <w:color w:val="666666"/>
          <w:sz w:val="16"/>
        </w:rPr>
        <w:t xml:space="preserve">  [Text Short]</w:t>
      </w:r>
    </w:p>
    <w:p w14:paraId="761F4432" w14:textId="77777777" w:rsidR="00B26348" w:rsidRDefault="00000000">
      <w:r>
        <w:t>Response: ________________________________________________________________________________</w:t>
      </w:r>
    </w:p>
    <w:p w14:paraId="28881645" w14:textId="77777777" w:rsidR="00B26348" w:rsidRDefault="00000000">
      <w:r>
        <w:t>__________________________________________________________________________________________</w:t>
      </w:r>
    </w:p>
    <w:p w14:paraId="07CB2252" w14:textId="77777777" w:rsidR="00B26348" w:rsidRDefault="00000000">
      <w:r>
        <w:rPr>
          <w:b/>
        </w:rPr>
        <w:t>253. Was a Disturbance Permit in place for this activity?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EE02B67" w14:textId="77777777">
        <w:tc>
          <w:tcPr>
            <w:tcW w:w="10512" w:type="dxa"/>
          </w:tcPr>
          <w:p w14:paraId="16F061AF" w14:textId="77777777" w:rsidR="00B26348" w:rsidRDefault="00000000">
            <w:r>
              <w:t>○ Yes</w:t>
            </w:r>
          </w:p>
        </w:tc>
      </w:tr>
      <w:tr w:rsidR="00B26348" w14:paraId="74879C1C" w14:textId="77777777">
        <w:tc>
          <w:tcPr>
            <w:tcW w:w="10512" w:type="dxa"/>
          </w:tcPr>
          <w:p w14:paraId="18EDC412" w14:textId="77777777" w:rsidR="00B26348" w:rsidRDefault="00000000">
            <w:r>
              <w:t>○ No</w:t>
            </w:r>
          </w:p>
        </w:tc>
      </w:tr>
      <w:tr w:rsidR="00B26348" w14:paraId="7DB10319" w14:textId="77777777">
        <w:tc>
          <w:tcPr>
            <w:tcW w:w="10512" w:type="dxa"/>
          </w:tcPr>
          <w:p w14:paraId="117CD982" w14:textId="77777777" w:rsidR="00B26348" w:rsidRDefault="00000000">
            <w:r>
              <w:t>○ Not applicable</w:t>
            </w:r>
          </w:p>
        </w:tc>
      </w:tr>
    </w:tbl>
    <w:p w14:paraId="0AD0E31A" w14:textId="77777777" w:rsidR="00B26348" w:rsidRDefault="00B26348"/>
    <w:p w14:paraId="0AA50A3B" w14:textId="77777777" w:rsidR="00B26348" w:rsidRDefault="00000000">
      <w:r>
        <w:rPr>
          <w:b/>
        </w:rPr>
        <w:t>254. Was the utility de-energized?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E5BD97B" w14:textId="77777777">
        <w:tc>
          <w:tcPr>
            <w:tcW w:w="10512" w:type="dxa"/>
          </w:tcPr>
          <w:p w14:paraId="78862C3B" w14:textId="77777777" w:rsidR="00B26348" w:rsidRDefault="00000000">
            <w:r>
              <w:t>○ Yes</w:t>
            </w:r>
          </w:p>
        </w:tc>
      </w:tr>
      <w:tr w:rsidR="00B26348" w14:paraId="56413232" w14:textId="77777777">
        <w:tc>
          <w:tcPr>
            <w:tcW w:w="10512" w:type="dxa"/>
          </w:tcPr>
          <w:p w14:paraId="34B31BE0" w14:textId="77777777" w:rsidR="00B26348" w:rsidRDefault="00000000">
            <w:r>
              <w:t>○ No</w:t>
            </w:r>
          </w:p>
        </w:tc>
      </w:tr>
      <w:tr w:rsidR="00B26348" w14:paraId="21A09AC2" w14:textId="77777777">
        <w:tc>
          <w:tcPr>
            <w:tcW w:w="10512" w:type="dxa"/>
          </w:tcPr>
          <w:p w14:paraId="1E2F8F7E" w14:textId="77777777" w:rsidR="00B26348" w:rsidRDefault="00000000">
            <w:r>
              <w:t>○ N/A or TBD</w:t>
            </w:r>
          </w:p>
        </w:tc>
      </w:tr>
    </w:tbl>
    <w:p w14:paraId="295DD0FB" w14:textId="77777777" w:rsidR="00B26348" w:rsidRDefault="00B26348"/>
    <w:p w14:paraId="0F26F21F" w14:textId="77777777" w:rsidR="00B26348" w:rsidRDefault="00000000">
      <w:r>
        <w:rPr>
          <w:b/>
        </w:rPr>
        <w:t>255. Was a spotter used?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8651717" w14:textId="77777777">
        <w:tc>
          <w:tcPr>
            <w:tcW w:w="10512" w:type="dxa"/>
          </w:tcPr>
          <w:p w14:paraId="642346EE" w14:textId="77777777" w:rsidR="00B26348" w:rsidRDefault="00000000">
            <w:r>
              <w:t>○ Yes</w:t>
            </w:r>
          </w:p>
        </w:tc>
      </w:tr>
      <w:tr w:rsidR="00B26348" w14:paraId="6D79BCA5" w14:textId="77777777">
        <w:tc>
          <w:tcPr>
            <w:tcW w:w="10512" w:type="dxa"/>
          </w:tcPr>
          <w:p w14:paraId="1933A626" w14:textId="77777777" w:rsidR="00B26348" w:rsidRDefault="00000000">
            <w:r>
              <w:t>○ No</w:t>
            </w:r>
          </w:p>
        </w:tc>
      </w:tr>
      <w:tr w:rsidR="00B26348" w14:paraId="26D82CD1" w14:textId="77777777">
        <w:tc>
          <w:tcPr>
            <w:tcW w:w="10512" w:type="dxa"/>
          </w:tcPr>
          <w:p w14:paraId="7246F2A9" w14:textId="77777777" w:rsidR="00B26348" w:rsidRDefault="00000000">
            <w:r>
              <w:t>○ N/A or TBD</w:t>
            </w:r>
          </w:p>
        </w:tc>
      </w:tr>
    </w:tbl>
    <w:p w14:paraId="4E3C054C" w14:textId="77777777" w:rsidR="00B26348" w:rsidRDefault="00B26348"/>
    <w:p w14:paraId="6FA4175D" w14:textId="77777777" w:rsidR="00B26348" w:rsidRDefault="00000000">
      <w:r>
        <w:rPr>
          <w:b/>
        </w:rPr>
        <w:t>256. Was the utility accurately located/marked?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5D7053B" w14:textId="77777777">
        <w:tc>
          <w:tcPr>
            <w:tcW w:w="10512" w:type="dxa"/>
          </w:tcPr>
          <w:p w14:paraId="05213410" w14:textId="77777777" w:rsidR="00B26348" w:rsidRDefault="00000000">
            <w:r>
              <w:t>○ Yes</w:t>
            </w:r>
          </w:p>
        </w:tc>
      </w:tr>
      <w:tr w:rsidR="00B26348" w14:paraId="19FEE663" w14:textId="77777777">
        <w:tc>
          <w:tcPr>
            <w:tcW w:w="10512" w:type="dxa"/>
          </w:tcPr>
          <w:p w14:paraId="04F083DA" w14:textId="77777777" w:rsidR="00B26348" w:rsidRDefault="00000000">
            <w:r>
              <w:t>○ No</w:t>
            </w:r>
          </w:p>
        </w:tc>
      </w:tr>
      <w:tr w:rsidR="00B26348" w14:paraId="419B0B3A" w14:textId="77777777">
        <w:tc>
          <w:tcPr>
            <w:tcW w:w="10512" w:type="dxa"/>
          </w:tcPr>
          <w:p w14:paraId="62D93389" w14:textId="77777777" w:rsidR="00B26348" w:rsidRDefault="00000000">
            <w:r>
              <w:t>○ Not applicable</w:t>
            </w:r>
          </w:p>
        </w:tc>
      </w:tr>
    </w:tbl>
    <w:p w14:paraId="740A7E98" w14:textId="77777777" w:rsidR="00B26348" w:rsidRDefault="00B26348"/>
    <w:p w14:paraId="51A774D8" w14:textId="77777777" w:rsidR="00B26348" w:rsidRDefault="00000000">
      <w:r>
        <w:rPr>
          <w:b/>
        </w:rPr>
        <w:t>257. Why wasn't the utility accurately located/marked?</w:t>
      </w:r>
      <w:r>
        <w:rPr>
          <w:i/>
          <w:color w:val="666666"/>
          <w:sz w:val="16"/>
        </w:rPr>
        <w:t xml:space="preserve">  [Text Short]</w:t>
      </w:r>
    </w:p>
    <w:p w14:paraId="203A6467" w14:textId="77777777" w:rsidR="00B26348" w:rsidRDefault="00000000">
      <w:r>
        <w:t>Response: ________________________________________________________________________________</w:t>
      </w:r>
    </w:p>
    <w:p w14:paraId="7B2A8667" w14:textId="77777777" w:rsidR="00B26348" w:rsidRDefault="00000000">
      <w:r>
        <w:t>__________________________________________________________________________________________</w:t>
      </w:r>
    </w:p>
    <w:p w14:paraId="29730618" w14:textId="77777777" w:rsidR="00B26348" w:rsidRDefault="00000000">
      <w:r>
        <w:rPr>
          <w:b/>
        </w:rPr>
        <w:t>258. Dig Alert / Call 811 / Locate Ticket</w:t>
      </w:r>
      <w:r>
        <w:rPr>
          <w:i/>
          <w:color w:val="666666"/>
          <w:sz w:val="16"/>
        </w:rPr>
        <w:t xml:space="preserve">  [Attachment]</w:t>
      </w:r>
    </w:p>
    <w:p w14:paraId="3CBD971E" w14:textId="77777777" w:rsidR="00B26348" w:rsidRDefault="00000000">
      <w:r>
        <w:t>Attach/link file(s): ________________________________________________________________________________</w:t>
      </w:r>
    </w:p>
    <w:p w14:paraId="505B2FEA" w14:textId="77777777" w:rsidR="00B26348" w:rsidRDefault="00000000">
      <w:r>
        <w:t>__________________________________________________________________________________________</w:t>
      </w:r>
    </w:p>
    <w:p w14:paraId="554A11ED" w14:textId="77777777" w:rsidR="00B26348" w:rsidRDefault="00000000">
      <w:r>
        <w:rPr>
          <w:b/>
        </w:rPr>
        <w:t>259. Disturbance Permit</w:t>
      </w:r>
      <w:r>
        <w:rPr>
          <w:i/>
          <w:color w:val="666666"/>
          <w:sz w:val="16"/>
        </w:rPr>
        <w:t xml:space="preserve">  [Attachment]</w:t>
      </w:r>
    </w:p>
    <w:p w14:paraId="159E9CD9" w14:textId="77777777" w:rsidR="00B26348" w:rsidRDefault="00000000">
      <w:r>
        <w:t>Attach/link file(s): ________________________________________________________________________________</w:t>
      </w:r>
    </w:p>
    <w:p w14:paraId="00F3EBF4" w14:textId="77777777" w:rsidR="00B26348" w:rsidRDefault="00000000">
      <w:r>
        <w:t>__________________________________________________________________________________________</w:t>
      </w:r>
    </w:p>
    <w:p w14:paraId="28AFAF2E" w14:textId="77777777" w:rsidR="00B26348" w:rsidRDefault="00000000">
      <w:r>
        <w:rPr>
          <w:b/>
        </w:rPr>
        <w:t>260. Value of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D36954" w14:textId="77777777">
        <w:tc>
          <w:tcPr>
            <w:tcW w:w="10512" w:type="dxa"/>
          </w:tcPr>
          <w:p w14:paraId="76E052BF" w14:textId="77777777" w:rsidR="00B26348" w:rsidRDefault="00000000">
            <w:r>
              <w:t>○ Under $1k</w:t>
            </w:r>
          </w:p>
        </w:tc>
      </w:tr>
      <w:tr w:rsidR="00B26348" w14:paraId="0F7AECC1" w14:textId="77777777">
        <w:tc>
          <w:tcPr>
            <w:tcW w:w="10512" w:type="dxa"/>
          </w:tcPr>
          <w:p w14:paraId="477C8804" w14:textId="77777777" w:rsidR="00B26348" w:rsidRDefault="00000000">
            <w:r>
              <w:t>○ Over $1k</w:t>
            </w:r>
          </w:p>
        </w:tc>
      </w:tr>
    </w:tbl>
    <w:p w14:paraId="79D95FC8" w14:textId="77777777" w:rsidR="00B26348" w:rsidRDefault="00B26348"/>
    <w:p w14:paraId="233C7A4A" w14:textId="77777777" w:rsidR="00B26348" w:rsidRDefault="00000000">
      <w:r>
        <w:rPr>
          <w:b/>
        </w:rPr>
        <w:t>261. Was business interrupted?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12648A5" w14:textId="77777777">
        <w:tc>
          <w:tcPr>
            <w:tcW w:w="10512" w:type="dxa"/>
          </w:tcPr>
          <w:p w14:paraId="622C1B75" w14:textId="77777777" w:rsidR="00B26348" w:rsidRDefault="00000000">
            <w:r>
              <w:t>○ Yes business interrupted</w:t>
            </w:r>
          </w:p>
        </w:tc>
      </w:tr>
      <w:tr w:rsidR="00B26348" w14:paraId="3F71E6F7" w14:textId="77777777">
        <w:tc>
          <w:tcPr>
            <w:tcW w:w="10512" w:type="dxa"/>
          </w:tcPr>
          <w:p w14:paraId="44BDC66C" w14:textId="77777777" w:rsidR="00B26348" w:rsidRDefault="00000000">
            <w:r>
              <w:t>○ No business interruption</w:t>
            </w:r>
          </w:p>
        </w:tc>
      </w:tr>
    </w:tbl>
    <w:p w14:paraId="0FB66162" w14:textId="77777777" w:rsidR="00B26348" w:rsidRDefault="00B26348"/>
    <w:p w14:paraId="62C2A34C" w14:textId="77777777" w:rsidR="00B26348" w:rsidRDefault="00000000">
      <w:r>
        <w:rPr>
          <w:b/>
        </w:rPr>
        <w:t>262. Estimated Value of Damage/Loss</w:t>
      </w:r>
      <w:r>
        <w:rPr>
          <w:i/>
          <w:color w:val="666666"/>
          <w:sz w:val="16"/>
        </w:rPr>
        <w:t xml:space="preserve">  [Number]</w:t>
      </w:r>
    </w:p>
    <w:p w14:paraId="5FFF8B60" w14:textId="77777777" w:rsidR="00B26348" w:rsidRDefault="00000000">
      <w:r>
        <w:t>Number: __________________________________________________________________________________________</w:t>
      </w:r>
    </w:p>
    <w:p w14:paraId="6992C9E0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